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不符合报告</w:t>
      </w:r>
    </w:p>
    <w:p>
      <w:r>
        <w:t>记录编号：FM-015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不符合编号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受审核部门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不符合事实描述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不符合条款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性质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原因分析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纠正措施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完成日期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验证结果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表单编号：FM-015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